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7741069" name="fc4a93c0-a509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4753338" name="fc4a93c0-a509-11f0-a756-f5862d188a9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Flachdichtung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1779174" name="163e19f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805425" name="163e19f0-a50a-11f0-a756-f5862d188a9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1958037" name="248c841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2803179" name="248c8410-a50a-11f0-a756-f5862d188a9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Gesammter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3256670" name="6e7edff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6965510" name="6e7edff0-a50a-11f0-a756-f5862d188a9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7943217" name="b097a6b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514165" name="b097a6b0-a50a-11f0-a756-f5862d188a9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3258038" name="13cd248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0308355" name="13cd2480-a50b-11f0-a756-f5862d188a9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5944135" name="8bf9e9c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234031" name="8bf9e9c0-a50b-11f0-a756-f5862d188a9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Garage / Tankraum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3452152" name="f90038d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6000966" name="f90038d0-a50b-11f0-a756-f5862d188a9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3761546" name="4e03fc4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4340535" name="4e03fc40-a50c-11f0-a756-f5862d188a9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Gesammter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spezielle Anstrich-, Beschichtungsstoffe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1509304" name="a51d805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3436619" name="a51d8050-a50c-11f0-a756-f5862d188a9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PCB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3966709" name="6b1dfa5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4093570" name="6b1dfa50-a50d-11f0-a756-f5862d188a9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1668561" name="7f04951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782529" name="7f049510-a50d-11f0-a756-f5862d188a9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3001300" name="8ea82ef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107908" name="8ea82ef0-a50d-11f0-a756-f5862d188a9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0215367" name="0d1fd30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2052490" name="0d1fd300-a50e-11f0-a756-f5862d188a9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4180988" name="917f4e5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0486584" name="917f4e50-a50e-11f0-a756-f5862d188a9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5931852" name="c7f0d62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6560656" name="c7f0d620-a50e-11f0-a756-f5862d188a9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9485851" name="842efdd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8124364" name="842efdd0-a50f-11f0-a756-f5862d188a9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4274526" name="94a1f5a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9655359" name="94a1f5a0-a50f-11f0-a756-f5862d188a9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2484906" name="d0f8e3b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4567213" name="d0f8e3b0-a50f-11f0-a756-f5862d188a9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6286349" name="48595840-a510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9006690" name="48595840-a510-11f0-a756-f5862d188a9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8002815" name="405f4d6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9178282" name="405f4d60-a511-11f0-a756-f5862d188a9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8967898" name="7319e7b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0343581" name="7319e7b0-a511-11f0-a756-f5862d188a9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6093438" name="89b1a34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1944647" name="89b1a340-a512-11f0-a756-f5862d188a9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1281083" name="dc46146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7846468" name="dc461460-a512-11f0-a756-f5862d188a9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9980656" name="1ca6cae0-a513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0997025" name="1ca6cae0-a513-11f0-a756-f5862d188a9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Gaube alt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9591612" name="26d1d4a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3262423" name="26d1d4a0-a514-11f0-a756-f5862d188a9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Gaube neu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1910892" name="4c0b66f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3989497" name="4c0b66f0-a514-11f0-a756-f5862d188a9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Sockel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2428863" name="7e1b907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4264860" name="7e1b9070-a514-11f0-a756-f5862d188a9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0330353" name="885b9e4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6201694" name="885b9e40-a514-11f0-a756-f5862d188a9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Wasenstrasse 29A, 8280 Kreuzlingen</w:t>
          </w:r>
        </w:p>
        <w:p>
          <w:pPr>
            <w:spacing w:before="0" w:after="0"/>
          </w:pPr>
          <w:r>
            <w:t>524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footer.xml" Type="http://schemas.openxmlformats.org/officeDocument/2006/relationships/footer" Id="rId3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